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ABD25" w14:textId="696B235A" w:rsidR="00BD05EA" w:rsidRDefault="00BD05EA" w:rsidP="00BD05EA">
      <w:pPr>
        <w:pStyle w:val="Bijlage"/>
      </w:pPr>
      <w:bookmarkStart w:id="0" w:name="_Toc334096301"/>
      <w:r>
        <w:t xml:space="preserve">Bijlage </w:t>
      </w:r>
      <w:r w:rsidR="00EC6669">
        <w:t>C</w:t>
      </w:r>
      <w:r w:rsidR="00207FFB">
        <w:t>.</w:t>
      </w:r>
      <w:r>
        <w:t xml:space="preserve"> Akkoordverklaring</w:t>
      </w:r>
      <w:bookmarkEnd w:id="0"/>
      <w:r w:rsidR="00F340A4">
        <w:t xml:space="preserve"> </w:t>
      </w:r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15E3ECD6"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D63871">
              <w:rPr>
                <w:szCs w:val="18"/>
              </w:rPr>
              <w:t xml:space="preserve"> </w:t>
            </w:r>
            <w:r w:rsidR="00EC6669">
              <w:rPr>
                <w:szCs w:val="18"/>
              </w:rPr>
              <w:t xml:space="preserve">voor </w:t>
            </w:r>
            <w:r w:rsidR="00693983">
              <w:rPr>
                <w:szCs w:val="18"/>
              </w:rPr>
              <w:t>het uitvoeren van</w:t>
            </w:r>
            <w:r w:rsidR="00EC6669">
              <w:t xml:space="preserve"> </w:t>
            </w:r>
            <w:r w:rsidR="00693983" w:rsidRPr="00693983">
              <w:t>Engineering- en Installatiewerkzaamheden ten behoeve van het Maritiem Informatievoorziening Servicepunt 2.0</w:t>
            </w:r>
            <w:r w:rsidR="00693983">
              <w:t xml:space="preserve"> </w:t>
            </w:r>
            <w:r w:rsidR="00EC6669">
              <w:t xml:space="preserve">met </w:t>
            </w:r>
            <w:r w:rsidR="00A325EF">
              <w:rPr>
                <w:szCs w:val="18"/>
              </w:rPr>
              <w:t xml:space="preserve">zaaknummer </w:t>
            </w:r>
            <w:r w:rsidR="00217C5E">
              <w:t>311</w:t>
            </w:r>
            <w:r w:rsidR="00781E1D">
              <w:t>93174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D44D0B0" w14:textId="77777777" w:rsidR="00A3157F" w:rsidRPr="009E7602" w:rsidRDefault="00A3157F" w:rsidP="00A3157F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3406E101" w14:textId="77777777" w:rsidR="00A3157F" w:rsidRPr="009E7602" w:rsidRDefault="00A3157F" w:rsidP="00A3157F">
            <w:pPr>
              <w:rPr>
                <w:szCs w:val="18"/>
              </w:rPr>
            </w:pPr>
          </w:p>
          <w:p w14:paraId="06F2C0E1" w14:textId="5D814AED" w:rsidR="00A3157F" w:rsidRDefault="00A3157F" w:rsidP="00A3157F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Pr="006E3446">
              <w:rPr>
                <w:szCs w:val="18"/>
              </w:rPr>
              <w:t xml:space="preserve">voorwaarden, vereisten en eisen voor deze gehele aanbestedingsprocedure, zoals opgenomen in de </w:t>
            </w:r>
            <w:r w:rsidRPr="00A3157F">
              <w:rPr>
                <w:szCs w:val="18"/>
              </w:rPr>
              <w:t xml:space="preserve">aanbestedingsstukken inclusief de Nota(’s) van Inlichtingen en verklaart hij dat hij gedurende de looptijd van de </w:t>
            </w:r>
            <w:r w:rsidRPr="00A3157F">
              <w:rPr>
                <w:szCs w:val="18"/>
              </w:rPr>
              <w:t xml:space="preserve">ARBIT </w:t>
            </w:r>
            <w:r w:rsidRPr="00A3157F">
              <w:rPr>
                <w:szCs w:val="18"/>
              </w:rPr>
              <w:t>OVEREENKOMST daaraan zal voldoen en blijven voldoen.</w:t>
            </w:r>
          </w:p>
          <w:p w14:paraId="29DE1F3A" w14:textId="77777777" w:rsidR="00A3157F" w:rsidRDefault="00A3157F" w:rsidP="00A3157F">
            <w:pPr>
              <w:rPr>
                <w:szCs w:val="18"/>
              </w:rPr>
            </w:pPr>
          </w:p>
          <w:p w14:paraId="4960C358" w14:textId="77777777" w:rsidR="00A3157F" w:rsidRDefault="00A3157F" w:rsidP="00A3157F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2032E78E" w14:textId="77777777" w:rsidR="00A3157F" w:rsidRPr="000D31CC" w:rsidRDefault="00A3157F" w:rsidP="00A3157F">
            <w:pPr>
              <w:rPr>
                <w:szCs w:val="18"/>
              </w:rPr>
            </w:pPr>
          </w:p>
          <w:p w14:paraId="5BE9EB3B" w14:textId="77777777" w:rsidR="00A3157F" w:rsidRPr="000D31CC" w:rsidRDefault="00A3157F" w:rsidP="00A3157F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37F21C90" w14:textId="77777777" w:rsidR="00A3157F" w:rsidRPr="000D31CC" w:rsidRDefault="00A3157F" w:rsidP="00A3157F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>
              <w:rPr>
                <w:szCs w:val="18"/>
              </w:rPr>
              <w:t>1).</w:t>
            </w:r>
          </w:p>
          <w:p w14:paraId="5E3E89E4" w14:textId="77777777" w:rsidR="00A3157F" w:rsidRPr="000D31CC" w:rsidRDefault="00A3157F" w:rsidP="00A3157F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203CD7E8" w14:textId="77777777" w:rsidR="00A3157F" w:rsidRPr="000D31CC" w:rsidRDefault="00A3157F" w:rsidP="00A3157F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9339E38" w14:textId="77777777" w:rsidR="00A3157F" w:rsidRPr="00BD05EA" w:rsidRDefault="00A3157F" w:rsidP="00A3157F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>
              <w:rPr>
                <w:szCs w:val="18"/>
              </w:rPr>
              <w:t xml:space="preserve"> inclusief het Uniform Europees Aanbestedingsdocument</w:t>
            </w:r>
            <w:r w:rsidRPr="00396A48">
              <w:rPr>
                <w:szCs w:val="18"/>
              </w:rPr>
              <w:t>en</w:t>
            </w:r>
            <w:r>
              <w:rPr>
                <w:szCs w:val="18"/>
              </w:rPr>
              <w:t xml:space="preserve"> en</w:t>
            </w:r>
            <w:r w:rsidRPr="00396A48">
              <w:rPr>
                <w:szCs w:val="18"/>
              </w:rPr>
              <w:t xml:space="preserve"> dat al deze documenten naar waarheid zijn ingevuld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1" w14:textId="4B37E92A" w:rsidR="009F143D" w:rsidRPr="006E3446" w:rsidRDefault="00693983" w:rsidP="00781E1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>
              <w:t>Engineering- en Installatiewerkzaamheden ten behoeve van het Maritiem Informatievoorziening Servicepunt 2.0</w:t>
            </w:r>
            <w:r w:rsidR="00D63871">
              <w:rPr>
                <w:szCs w:val="18"/>
                <w:lang w:val="es-ES"/>
              </w:rPr>
              <w:t xml:space="preserve"> - </w:t>
            </w:r>
            <w:r w:rsidR="00217C5E">
              <w:t>311</w:t>
            </w:r>
            <w:r w:rsidR="00781E1D">
              <w:t>93174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2" w14:textId="21825633" w:rsidR="00BD05EA" w:rsidRDefault="00BD05EA" w:rsidP="00BD05EA"/>
    <w:p w14:paraId="2031AF08" w14:textId="77777777" w:rsidR="00DB004C" w:rsidRDefault="00DB004C" w:rsidP="00BD05EA"/>
    <w:p w14:paraId="5AEABD43" w14:textId="66A5FD1E" w:rsidR="00241548" w:rsidRPr="00DB004C" w:rsidRDefault="00241548" w:rsidP="009B3F1A">
      <w:pPr>
        <w:rPr>
          <w:i/>
        </w:rPr>
      </w:pPr>
      <w:bookmarkStart w:id="1" w:name="_GoBack"/>
      <w:bookmarkEnd w:id="1"/>
    </w:p>
    <w:sectPr w:rsidR="00241548" w:rsidRPr="00DB004C" w:rsidSect="0073653F">
      <w:foot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1A796" w14:textId="2B877055" w:rsidR="00B0387D" w:rsidRPr="008E382C" w:rsidRDefault="00B0387D">
    <w:pPr>
      <w:pStyle w:val="Voettekst"/>
      <w:rPr>
        <w:sz w:val="16"/>
        <w:szCs w:val="16"/>
      </w:rPr>
    </w:pPr>
    <w:r w:rsidRPr="008E382C">
      <w:rPr>
        <w:sz w:val="16"/>
        <w:szCs w:val="16"/>
      </w:rPr>
      <w:t>Europese aanbe</w:t>
    </w:r>
    <w:r w:rsidR="00D63871">
      <w:rPr>
        <w:sz w:val="16"/>
        <w:szCs w:val="16"/>
      </w:rPr>
      <w:t xml:space="preserve">steding </w:t>
    </w:r>
    <w:r w:rsidR="00A02665" w:rsidRPr="00A02665">
      <w:rPr>
        <w:sz w:val="16"/>
        <w:szCs w:val="16"/>
      </w:rPr>
      <w:t xml:space="preserve">Engineering- en Installatiewerkzaamheden </w:t>
    </w:r>
    <w:r w:rsidR="00A02665">
      <w:rPr>
        <w:sz w:val="16"/>
        <w:szCs w:val="16"/>
      </w:rPr>
      <w:t>MIVSP</w:t>
    </w:r>
    <w:r w:rsidR="00A02665" w:rsidRPr="00A02665">
      <w:rPr>
        <w:sz w:val="16"/>
        <w:szCs w:val="16"/>
      </w:rPr>
      <w:t xml:space="preserve"> 2.0</w:t>
    </w:r>
    <w:r w:rsidRPr="008E382C">
      <w:rPr>
        <w:sz w:val="16"/>
        <w:szCs w:val="16"/>
      </w:rPr>
      <w:t xml:space="preserve"> </w:t>
    </w:r>
    <w:r w:rsidR="008E382C">
      <w:rPr>
        <w:sz w:val="16"/>
        <w:szCs w:val="16"/>
      </w:rPr>
      <w:t>–</w:t>
    </w:r>
    <w:r w:rsidR="00D63871">
      <w:rPr>
        <w:sz w:val="16"/>
        <w:szCs w:val="16"/>
      </w:rPr>
      <w:t xml:space="preserve"> </w:t>
    </w:r>
    <w:r w:rsidR="005D2862" w:rsidRPr="005D2862">
      <w:rPr>
        <w:sz w:val="16"/>
        <w:szCs w:val="16"/>
      </w:rPr>
      <w:t>311</w:t>
    </w:r>
    <w:r w:rsidR="00A02665">
      <w:rPr>
        <w:sz w:val="16"/>
        <w:szCs w:val="16"/>
      </w:rPr>
      <w:t>93174</w:t>
    </w:r>
    <w:r w:rsidR="008E382C">
      <w:rPr>
        <w:sz w:val="16"/>
        <w:szCs w:val="16"/>
      </w:rPr>
      <w:t xml:space="preserve"> – Bijlage </w:t>
    </w:r>
    <w:r w:rsidR="00EC6669">
      <w:rPr>
        <w:sz w:val="16"/>
        <w:szCs w:val="16"/>
      </w:rPr>
      <w:t>C</w:t>
    </w:r>
    <w:r w:rsidR="008E382C">
      <w:rPr>
        <w:sz w:val="16"/>
        <w:szCs w:val="16"/>
      </w:rPr>
      <w:t>. Akkoordverklaring</w:t>
    </w:r>
    <w:r w:rsidR="00827B80">
      <w:rPr>
        <w:sz w:val="16"/>
        <w:szCs w:val="16"/>
      </w:rPr>
      <w:t xml:space="preserve"> </w:t>
    </w:r>
    <w:r w:rsidR="008E382C">
      <w:rPr>
        <w:sz w:val="16"/>
        <w:szCs w:val="16"/>
      </w:rPr>
      <w:t>-</w:t>
    </w:r>
    <w:r w:rsidR="00827B80">
      <w:rPr>
        <w:sz w:val="16"/>
        <w:szCs w:val="16"/>
      </w:rPr>
      <w:t xml:space="preserve"> </w:t>
    </w:r>
    <w:r w:rsidR="008E382C">
      <w:rPr>
        <w:sz w:val="16"/>
        <w:szCs w:val="16"/>
      </w:rPr>
      <w:t>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13504"/>
    <w:rsid w:val="00025D6D"/>
    <w:rsid w:val="000747F8"/>
    <w:rsid w:val="00077C3B"/>
    <w:rsid w:val="000E1F3B"/>
    <w:rsid w:val="001D6F03"/>
    <w:rsid w:val="00207FFB"/>
    <w:rsid w:val="00217C5E"/>
    <w:rsid w:val="00241182"/>
    <w:rsid w:val="00241548"/>
    <w:rsid w:val="002A6578"/>
    <w:rsid w:val="002B1092"/>
    <w:rsid w:val="002E0FD2"/>
    <w:rsid w:val="0030704D"/>
    <w:rsid w:val="0038549E"/>
    <w:rsid w:val="003C4BF2"/>
    <w:rsid w:val="0040142D"/>
    <w:rsid w:val="0040571B"/>
    <w:rsid w:val="00441141"/>
    <w:rsid w:val="00450447"/>
    <w:rsid w:val="004A1706"/>
    <w:rsid w:val="004B0EA1"/>
    <w:rsid w:val="004D766D"/>
    <w:rsid w:val="004E48B1"/>
    <w:rsid w:val="0054700F"/>
    <w:rsid w:val="00552087"/>
    <w:rsid w:val="005A4FBE"/>
    <w:rsid w:val="005D2862"/>
    <w:rsid w:val="005D2CF1"/>
    <w:rsid w:val="005E046F"/>
    <w:rsid w:val="006006F5"/>
    <w:rsid w:val="00693983"/>
    <w:rsid w:val="006A5457"/>
    <w:rsid w:val="006D2E66"/>
    <w:rsid w:val="006E3446"/>
    <w:rsid w:val="006F42D7"/>
    <w:rsid w:val="006F68B1"/>
    <w:rsid w:val="0073653F"/>
    <w:rsid w:val="00765CD9"/>
    <w:rsid w:val="007725D4"/>
    <w:rsid w:val="00781E1D"/>
    <w:rsid w:val="007F4AEA"/>
    <w:rsid w:val="00827B80"/>
    <w:rsid w:val="00863D7B"/>
    <w:rsid w:val="0088501B"/>
    <w:rsid w:val="008A7907"/>
    <w:rsid w:val="008E3581"/>
    <w:rsid w:val="008E382C"/>
    <w:rsid w:val="00905289"/>
    <w:rsid w:val="00922BE2"/>
    <w:rsid w:val="009B3F1A"/>
    <w:rsid w:val="009C5CF5"/>
    <w:rsid w:val="009E7602"/>
    <w:rsid w:val="009F143D"/>
    <w:rsid w:val="00A02665"/>
    <w:rsid w:val="00A13851"/>
    <w:rsid w:val="00A3157F"/>
    <w:rsid w:val="00A32591"/>
    <w:rsid w:val="00A325EF"/>
    <w:rsid w:val="00A77ABF"/>
    <w:rsid w:val="00A863E9"/>
    <w:rsid w:val="00AB10B8"/>
    <w:rsid w:val="00AC3B86"/>
    <w:rsid w:val="00B022C4"/>
    <w:rsid w:val="00B0387D"/>
    <w:rsid w:val="00B04831"/>
    <w:rsid w:val="00B04864"/>
    <w:rsid w:val="00B45980"/>
    <w:rsid w:val="00B559E9"/>
    <w:rsid w:val="00B72222"/>
    <w:rsid w:val="00B80650"/>
    <w:rsid w:val="00B95AA2"/>
    <w:rsid w:val="00BD05EA"/>
    <w:rsid w:val="00BD6A1B"/>
    <w:rsid w:val="00BD72E2"/>
    <w:rsid w:val="00C36FAA"/>
    <w:rsid w:val="00C9775F"/>
    <w:rsid w:val="00CA55CC"/>
    <w:rsid w:val="00D0076D"/>
    <w:rsid w:val="00D21396"/>
    <w:rsid w:val="00D62112"/>
    <w:rsid w:val="00D63871"/>
    <w:rsid w:val="00DA3555"/>
    <w:rsid w:val="00DB004C"/>
    <w:rsid w:val="00EC6669"/>
    <w:rsid w:val="00ED7AB9"/>
    <w:rsid w:val="00EE5BBE"/>
    <w:rsid w:val="00F340A4"/>
    <w:rsid w:val="00F6072B"/>
    <w:rsid w:val="00F65492"/>
    <w:rsid w:val="00F65FCC"/>
    <w:rsid w:val="00F814F9"/>
    <w:rsid w:val="00F9187E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74A3618027CE4E8E721508514896BF" ma:contentTypeVersion="13" ma:contentTypeDescription="Een nieuw document maken." ma:contentTypeScope="" ma:versionID="d11d2d318b0432f0d0ec44a38c508ec8">
  <xsd:schema xmlns:xsd="http://www.w3.org/2001/XMLSchema" xmlns:xs="http://www.w3.org/2001/XMLSchema" xmlns:p="http://schemas.microsoft.com/office/2006/metadata/properties" xmlns:ns2="18328050-003e-440c-9366-0bb500d84bb6" xmlns:ns3="5b1d9f6a-0455-4590-9b01-7fb2be3a851f" targetNamespace="http://schemas.microsoft.com/office/2006/metadata/properties" ma:root="true" ma:fieldsID="644eede8993b8d1dbe40c5a10a5483f4" ns2:_="" ns3:_="">
    <xsd:import namespace="18328050-003e-440c-9366-0bb500d84bb6"/>
    <xsd:import namespace="5b1d9f6a-0455-4590-9b01-7fb2be3a851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IVSP_x0020_2_x002e_0" minOccurs="0"/>
                <xsd:element ref="ns2:SharedWithUsers" minOccurs="0"/>
                <xsd:element ref="ns2:SharedWithDetails" minOccurs="0"/>
                <xsd:element ref="ns3:Document_x0020_locatie" minOccurs="0"/>
                <xsd:element ref="ns3:Laatst_x0020_gewijzigd" minOccurs="0"/>
                <xsd:element ref="ns2:Werkpakket" minOccurs="0"/>
                <xsd:element ref="ns3:Einde_x0020_looptijd" minOccurs="0"/>
                <xsd:element ref="ns3:Eigenaar_x0020_document" minOccurs="0"/>
                <xsd:element ref="ns3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28050-003e-440c-9366-0bb500d84bb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Werkpakket" ma:index="16" nillable="true" ma:displayName="Werkpakket" ma:default="---" ma:internalName="Werkpakke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---"/>
                    <xsd:enumeration value="WP 1 - Nautische sensoren"/>
                    <xsd:enumeration value="WP 2 - Ecologische sensoren"/>
                    <xsd:enumeration value="WP 3 - Hydro en Meteo sensoren"/>
                    <xsd:enumeration value="WP 4 - Infrastructure"/>
                    <xsd:enumeration value="WP 5 - OEC en werf"/>
                    <xsd:enumeration value="WP 6 - Algemeen"/>
                    <xsd:enumeration value="WP 7 - Beheer"/>
                    <xsd:enumeration value="WP 8 - Projectmanagement en -beheersing"/>
                    <xsd:enumeration value="WP 9 - Security Monitoring en Maintenance"/>
                    <xsd:enumeration value="WPA - Archief Robert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d9f6a-0455-4590-9b01-7fb2be3a851f" elementFormDefault="qualified">
    <xsd:import namespace="http://schemas.microsoft.com/office/2006/documentManagement/types"/>
    <xsd:import namespace="http://schemas.microsoft.com/office/infopath/2007/PartnerControls"/>
    <xsd:element name="MIVSP_x0020_2_x002e_0" ma:index="11" nillable="true" ma:displayName="MIVSP 2.0" ma:default="0" ma:internalName="MIVSP_x0020_2_x002e_0">
      <xsd:simpleType>
        <xsd:restriction base="dms:Boolean"/>
      </xsd:simpleType>
    </xsd:element>
    <xsd:element name="Document_x0020_locatie" ma:index="14" nillable="true" ma:displayName="Document locatie" ma:description="Hiermee kan de fysieke locatie in de bibliotheek vermeld worden." ma:format="Dropdown" ma:internalName="Document_x0020_locatie">
      <xsd:simpleType>
        <xsd:restriction base="dms:Choice">
          <xsd:enumeration value="Root van de bibliotheek"/>
          <xsd:enumeration value="WP 1 - Nautische sensoren"/>
          <xsd:enumeration value="WP 1 - Nautische sensoren/financieel"/>
          <xsd:enumeration value="WP 1 - Nautische sensoren/Kustwacht - IRK"/>
          <xsd:enumeration value="WP 1 - Nautische sensoren/Minimale machtigingen"/>
          <xsd:enumeration value="WP 1 - Nautische sensoren/Radar doc"/>
          <xsd:enumeration value="WP 1 - Nautische sensoren/Review documenten"/>
          <xsd:enumeration value="WP 1 - Nautische sensoren/Terma docs HKZ en HKN system integration"/>
          <xsd:enumeration value="WP 2 - Ecologische sensoren"/>
          <xsd:enumeration value="WP 3 - Hydro en Meteo sensoren"/>
          <xsd:enumeration value="WP 4 - Infrastructure"/>
          <xsd:enumeration value="WP 5 - OEC en werf"/>
          <xsd:enumeration value="WP 6 - Algemeen"/>
          <xsd:enumeration value="WP 7 - Beheer"/>
          <xsd:enumeration value="WP 8 - Projectmanagement en -beheersing"/>
          <xsd:enumeration value="WP 9 - Security Monitoring en Maintenance"/>
        </xsd:restriction>
      </xsd:simpleType>
    </xsd:element>
    <xsd:element name="Laatst_x0020_gewijzigd" ma:index="15" nillable="true" ma:displayName="Laatst gewijzigd" ma:format="DateOnly" ma:internalName="Laatst_x0020_gewijzigd">
      <xsd:simpleType>
        <xsd:restriction base="dms:DateTime"/>
      </xsd:simpleType>
    </xsd:element>
    <xsd:element name="Einde_x0020_looptijd" ma:index="17" nillable="true" ma:displayName="Einde looptijd" ma:format="DateOnly" ma:internalName="Einde_x0020_looptijd">
      <xsd:simpleType>
        <xsd:restriction base="dms:DateTime"/>
      </xsd:simpleType>
    </xsd:element>
    <xsd:element name="Eigenaar_x0020_document" ma:index="18" nillable="true" ma:displayName="Eigenaar document" ma:list="UserInfo" ma:SharePointGroup="45" ma:internalName="Eigenaar_x0020_docume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" ma:index="21" nillable="true" ma:displayName="datum" ma:format="DateOnly" ma:internalName="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Werkpakket xmlns="18328050-003e-440c-9366-0bb500d84bb6">
      <Value>WP 8 - Projectmanagement en -beheersing</Value>
    </Werkpakket>
    <datum xmlns="5b1d9f6a-0455-4590-9b01-7fb2be3a851f" xsi:nil="true"/>
    <Eigenaar_x0020_document xmlns="5b1d9f6a-0455-4590-9b01-7fb2be3a851f">
      <UserInfo>
        <DisplayName/>
        <AccountId xsi:nil="true"/>
        <AccountType/>
      </UserInfo>
    </Eigenaar_x0020_document>
    <Einde_x0020_looptijd xmlns="5b1d9f6a-0455-4590-9b01-7fb2be3a851f" xsi:nil="true"/>
    <Document_x0020_locatie xmlns="5b1d9f6a-0455-4590-9b01-7fb2be3a851f">WP 8 - Projectmanagement en -beheersing</Document_x0020_locatie>
    <Laatst_x0020_gewijzigd xmlns="5b1d9f6a-0455-4590-9b01-7fb2be3a851f" xsi:nil="true"/>
    <MIVSP_x0020_2_x002e_0 xmlns="5b1d9f6a-0455-4590-9b01-7fb2be3a851f">false</MIVSP_x0020_2_x002e_0>
    <_dlc_DocId xmlns="18328050-003e-440c-9366-0bb500d84bb6">SW00-31750852-11703</_dlc_DocId>
    <_dlc_DocIdUrl xmlns="18328050-003e-440c-9366-0bb500d84bb6">
      <Url>https://samenwerken.rws.nl/sites/vpr0000648/_layouts/15/DocIdRedir.aspx?ID=SW00-31750852-11703</Url>
      <Description>SW00-31750852-11703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1179A-4DCB-41CD-ACFE-47E7FA702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28050-003e-440c-9366-0bb500d84bb6"/>
    <ds:schemaRef ds:uri="5b1d9f6a-0455-4590-9b01-7fb2be3a8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1DCE19-4E15-4A23-8C16-F721FEAC3C4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b1d9f6a-0455-4590-9b01-7fb2be3a851f"/>
    <ds:schemaRef ds:uri="18328050-003e-440c-9366-0bb500d84bb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8321FE-D841-422C-B4CC-65B2C5937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E4A396-362B-4B56-9684-9B925852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Ina Lenssen-Wairata</dc:creator>
  <cp:lastModifiedBy>Laros, Raymond (CIV)</cp:lastModifiedBy>
  <cp:revision>4</cp:revision>
  <dcterms:created xsi:type="dcterms:W3CDTF">2024-03-01T07:52:00Z</dcterms:created>
  <dcterms:modified xsi:type="dcterms:W3CDTF">2024-05-03T08:59:00Z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0x0101007C74A3618027CE4E8E721508514896BF</vt:lpwstr>
  </property>
  <property fmtid="{D5CDD505-2E9C-101B-9397-08002B2CF9AE}" pid="3" name="RWS Classificatie">
    <vt:lpwstr>RWS bedrijfsvertrouwelijk</vt:lpwstr>
  </property>
  <property fmtid="{D5CDD505-2E9C-101B-9397-08002B2CF9AE}" pid="4" name="Archief">
    <vt:bool>false</vt:bool>
  </property>
  <property fmtid="{D5CDD505-2E9C-101B-9397-08002B2CF9AE}" pid="5" name="_dlc_DocIdItemGuid">
    <vt:lpwstr>5b2c9a0f-f412-44d2-abd5-955993a3ac0f</vt:lpwstr>
  </property>
</Properties>
</file>